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ganze Wohnung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Fenster-/Anschlagkitt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250591" name="6eeec560-030f-11f0-a430-2140c76aae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577305" name="6eeec560-030f-11f0-a430-2140c76aae7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4970334" name="6bade050-0311-11f0-a5fd-b9144c2c2f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648962" name="6bade050-0311-11f0-a5fd-b9144c2c2f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48679257" name="bc1648b0-031c-11f0-98d2-a79a64314f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181475" name="bc1648b0-031c-11f0-98d2-a79a64314f2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2.Lage</w:t>
            </w:r>
          </w:p>
        </w:tc>
        <w:tc>
          <w:p>
            <w:pPr>
              <w:spacing w:before="0" w:after="0" w:line="240" w:lineRule="auto"/>
            </w:pPr>
            <w:r>
              <w:t>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2200047" name="cc933620-031d-11f0-8f22-cf629e64fa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004084" name="cc933620-031d-11f0-8f22-cf629e64fa3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diverse Anwendungen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Elektrofassungen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471483" name="e84f9670-0312-11f0-9956-cb7928c3baa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802539" name="e84f9670-0312-11f0-9956-cb7928c3baa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0794614" name="e94e5a10-0318-11f0-ac0d-fb03249c281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714898" name="e94e5a10-0318-11f0-ac0d-fb03249c281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ganze Wohnung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4110523" name="dc44d690-0319-11f0-a7d5-0d458486b4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096241" name="dc44d690-0319-11f0-a7d5-0d458486b47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Bodenplatten mit 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7587938" name="63785210-031d-11f0-aca5-a72cc8f304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020662" name="63785210-031d-11f0-aca5-a72cc8f3048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0324736" name="7b5b20b0-031d-11f0-a42a-ef4feb35771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5637982" name="7b5b20b0-031d-11f0-a42a-ef4feb35771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blau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29288904" name="a604e940-031d-11f0-bcbb-19e330bf4a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1293622" name="a604e940-031d-11f0-bcbb-19e330bf4af3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7288086" name="0b1eb770-031e-11f0-9544-e96b53fe8a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4970000" name="0b1eb770-031e-11f0-9544-e96b53fe8a17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Nadelfilz Bodenbelag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5352741" name="2f572d70-031e-11f0-9f1f-6389e6482d5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8106875" name="2f572d70-031e-11f0-9f1f-6389e6482d50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>gelb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Formteil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2553787" name="90538420-031e-11f0-a8ae-03bdc31eb0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4265542" name="90538420-031e-11f0-a8ae-03bdc31eb0b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2.OG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3767999" name="3e493850-0323-11f0-b7f4-c7da395941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3761472" name="3e493850-0323-11f0-b7f4-c7da395941ff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da Scola 3</w:t>
          </w:r>
        </w:p>
        <w:p>
          <w:pPr>
            <w:spacing w:before="0" w:after="0"/>
          </w:pPr>
          <w:r>
            <w:t>209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